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38F9" w14:textId="151A2451" w:rsidR="00342E34" w:rsidRPr="00B6616A" w:rsidRDefault="00342E34">
      <w:pPr>
        <w:rPr>
          <w:lang w:val="pl-PL"/>
        </w:rPr>
      </w:pPr>
    </w:p>
    <w:p w14:paraId="15536407" w14:textId="1FE2CDAF" w:rsidR="00342E34" w:rsidRPr="00B6616A" w:rsidRDefault="00633F74">
      <w:pPr>
        <w:spacing w:after="20"/>
        <w:jc w:val="center"/>
        <w:rPr>
          <w:lang w:val="pl-PL"/>
        </w:rPr>
      </w:pPr>
      <w:r w:rsidRPr="00B6616A">
        <w:rPr>
          <w:b/>
          <w:lang w:val="pl-PL"/>
        </w:rPr>
        <w:t xml:space="preserve">ZAŁĄCZNIK NR </w:t>
      </w:r>
      <w:r w:rsidR="007F3F81">
        <w:rPr>
          <w:b/>
          <w:lang w:val="pl-PL"/>
        </w:rPr>
        <w:t>2</w:t>
      </w:r>
    </w:p>
    <w:p w14:paraId="3B312388" w14:textId="77777777" w:rsidR="00342E34" w:rsidRPr="00B6616A" w:rsidRDefault="00633F74">
      <w:pPr>
        <w:jc w:val="center"/>
        <w:rPr>
          <w:lang w:val="pl-PL"/>
        </w:rPr>
      </w:pPr>
      <w:r w:rsidRPr="00B6616A">
        <w:rPr>
          <w:b/>
          <w:lang w:val="pl-PL"/>
        </w:rPr>
        <w:t>WYKAZ USŁUG</w:t>
      </w:r>
    </w:p>
    <w:p w14:paraId="672CF1B8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Nazwa Wykonawcy:</w:t>
      </w:r>
      <w:r w:rsidRPr="00B6616A">
        <w:rPr>
          <w:lang w:val="pl-PL"/>
        </w:rPr>
        <w:t xml:space="preserve"> ......................................................................</w:t>
      </w:r>
    </w:p>
    <w:p w14:paraId="42420D77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Adres Wykonawcy:</w:t>
      </w:r>
      <w:r w:rsidRPr="00B6616A">
        <w:rPr>
          <w:lang w:val="pl-PL"/>
        </w:rPr>
        <w:t xml:space="preserve"> ......................................................................</w:t>
      </w:r>
    </w:p>
    <w:p w14:paraId="7B0B5E1A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NIP:</w:t>
      </w:r>
      <w:r w:rsidRPr="00B6616A">
        <w:rPr>
          <w:lang w:val="pl-PL"/>
        </w:rPr>
        <w:t xml:space="preserve"> ......................................................................</w:t>
      </w:r>
    </w:p>
    <w:p w14:paraId="7E25FD68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REGON:</w:t>
      </w:r>
      <w:r w:rsidRPr="00B6616A">
        <w:rPr>
          <w:lang w:val="pl-PL"/>
        </w:rPr>
        <w:t xml:space="preserve"> ......................................................................</w:t>
      </w:r>
    </w:p>
    <w:p w14:paraId="127789A0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Osoba do kontaktu:</w:t>
      </w:r>
      <w:r w:rsidRPr="00B6616A">
        <w:rPr>
          <w:lang w:val="pl-PL"/>
        </w:rPr>
        <w:t xml:space="preserve"> ......................................................................</w:t>
      </w:r>
    </w:p>
    <w:p w14:paraId="0EE788EF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Telefon:</w:t>
      </w:r>
      <w:r w:rsidRPr="00B6616A">
        <w:rPr>
          <w:lang w:val="pl-PL"/>
        </w:rPr>
        <w:t xml:space="preserve"> ......................................................................</w:t>
      </w:r>
    </w:p>
    <w:p w14:paraId="637CE914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E-mail:</w:t>
      </w:r>
      <w:r w:rsidRPr="00B6616A">
        <w:rPr>
          <w:lang w:val="pl-PL"/>
        </w:rPr>
        <w:t xml:space="preserve"> ......................................................................</w:t>
      </w:r>
    </w:p>
    <w:p w14:paraId="4A067D35" w14:textId="77777777" w:rsidR="00342E34" w:rsidRPr="00B6616A" w:rsidRDefault="00633F74">
      <w:pPr>
        <w:spacing w:after="160"/>
        <w:rPr>
          <w:lang w:val="pl-PL"/>
        </w:rPr>
      </w:pPr>
      <w:r w:rsidRPr="00B6616A">
        <w:rPr>
          <w:lang w:val="pl-PL"/>
        </w:rPr>
        <w:t>W odpowiedzi na Zaproszenie do złożenia oferty dotyczące przygotowania i przeprowadzenia cyklu 5 plenerowych pikników europejskich na terenie województwa kujawsko-pomorskiego przedstawiamy wykaz usług potwierdzających posiadanie wiedzy i doświadczenia niezbędnych do wykonania zamówienia.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2948"/>
        <w:gridCol w:w="1701"/>
        <w:gridCol w:w="1417"/>
        <w:gridCol w:w="1417"/>
        <w:gridCol w:w="1531"/>
        <w:gridCol w:w="2324"/>
      </w:tblGrid>
      <w:tr w:rsidR="00342E34" w14:paraId="36F558D0" w14:textId="77777777">
        <w:tc>
          <w:tcPr>
            <w:tcW w:w="567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FE2508" w14:textId="77777777" w:rsidR="00342E34" w:rsidRDefault="00633F74">
            <w:pPr>
              <w:jc w:val="center"/>
            </w:pPr>
            <w:proofErr w:type="spellStart"/>
            <w:r>
              <w:rPr>
                <w:b/>
                <w:sz w:val="18"/>
              </w:rPr>
              <w:t>Lp</w:t>
            </w:r>
            <w:proofErr w:type="spellEnd"/>
            <w:r>
              <w:rPr>
                <w:b/>
                <w:sz w:val="18"/>
              </w:rPr>
              <w:t>.</w:t>
            </w:r>
          </w:p>
        </w:tc>
        <w:tc>
          <w:tcPr>
            <w:tcW w:w="2948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DF8863" w14:textId="77777777" w:rsidR="00342E34" w:rsidRPr="00B6616A" w:rsidRDefault="00633F74">
            <w:pPr>
              <w:jc w:val="center"/>
              <w:rPr>
                <w:lang w:val="pl-PL"/>
              </w:rPr>
            </w:pPr>
            <w:r w:rsidRPr="00B6616A">
              <w:rPr>
                <w:b/>
                <w:sz w:val="18"/>
                <w:lang w:val="pl-PL"/>
              </w:rPr>
              <w:t>Nazwa i krótki opis usługi</w:t>
            </w:r>
          </w:p>
        </w:tc>
        <w:tc>
          <w:tcPr>
            <w:tcW w:w="1701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78007C4" w14:textId="77777777" w:rsidR="00342E34" w:rsidRDefault="00633F74">
            <w:pPr>
              <w:jc w:val="center"/>
            </w:pPr>
            <w:proofErr w:type="spellStart"/>
            <w:r>
              <w:rPr>
                <w:b/>
                <w:sz w:val="18"/>
              </w:rPr>
              <w:t>Odbiorca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usługi</w:t>
            </w:r>
            <w:proofErr w:type="spellEnd"/>
          </w:p>
        </w:tc>
        <w:tc>
          <w:tcPr>
            <w:tcW w:w="1417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5B6E72F" w14:textId="77777777" w:rsidR="00342E34" w:rsidRDefault="00633F74">
            <w:pPr>
              <w:jc w:val="center"/>
            </w:pPr>
            <w:proofErr w:type="spellStart"/>
            <w:r>
              <w:rPr>
                <w:b/>
                <w:sz w:val="18"/>
              </w:rPr>
              <w:t>Miejsce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realizacji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usługi</w:t>
            </w:r>
            <w:proofErr w:type="spellEnd"/>
          </w:p>
        </w:tc>
        <w:tc>
          <w:tcPr>
            <w:tcW w:w="1417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4CFCF04" w14:textId="77777777" w:rsidR="00342E34" w:rsidRDefault="00633F74">
            <w:pPr>
              <w:jc w:val="center"/>
            </w:pPr>
            <w:r>
              <w:rPr>
                <w:b/>
                <w:sz w:val="18"/>
              </w:rPr>
              <w:t xml:space="preserve">Termin </w:t>
            </w:r>
            <w:proofErr w:type="spellStart"/>
            <w:r>
              <w:rPr>
                <w:b/>
                <w:sz w:val="18"/>
              </w:rPr>
              <w:t>realizacji</w:t>
            </w:r>
            <w:proofErr w:type="spellEnd"/>
          </w:p>
        </w:tc>
        <w:tc>
          <w:tcPr>
            <w:tcW w:w="1531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345973B" w14:textId="77777777" w:rsidR="00342E34" w:rsidRDefault="00633F74">
            <w:pPr>
              <w:jc w:val="center"/>
            </w:pPr>
            <w:proofErr w:type="spellStart"/>
            <w:r>
              <w:rPr>
                <w:b/>
                <w:sz w:val="18"/>
              </w:rPr>
              <w:t>Wartość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usługi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brutto</w:t>
            </w:r>
            <w:proofErr w:type="spellEnd"/>
          </w:p>
        </w:tc>
        <w:tc>
          <w:tcPr>
            <w:tcW w:w="232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FC796E9" w14:textId="77777777" w:rsidR="00342E34" w:rsidRDefault="00633F74">
            <w:pPr>
              <w:jc w:val="center"/>
            </w:pPr>
            <w:proofErr w:type="spellStart"/>
            <w:r>
              <w:rPr>
                <w:b/>
                <w:sz w:val="18"/>
              </w:rPr>
              <w:t>Dokument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potwierdzający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należyte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wykonanie</w:t>
            </w:r>
            <w:proofErr w:type="spellEnd"/>
          </w:p>
        </w:tc>
      </w:tr>
      <w:tr w:rsidR="00342E34" w14:paraId="3DF51EA4" w14:textId="77777777">
        <w:tc>
          <w:tcPr>
            <w:tcW w:w="567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7D5CFA2D" w14:textId="77777777" w:rsidR="00342E34" w:rsidRDefault="00633F74">
            <w:pPr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2948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72F68FA6" w14:textId="77777777" w:rsidR="00342E34" w:rsidRDefault="00342E34"/>
        </w:tc>
        <w:tc>
          <w:tcPr>
            <w:tcW w:w="1701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77F1C485" w14:textId="77777777" w:rsidR="00342E34" w:rsidRDefault="00342E34"/>
        </w:tc>
        <w:tc>
          <w:tcPr>
            <w:tcW w:w="1417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110D0DD7" w14:textId="77777777" w:rsidR="00342E34" w:rsidRDefault="00342E34">
            <w:pPr>
              <w:jc w:val="center"/>
            </w:pPr>
          </w:p>
        </w:tc>
        <w:tc>
          <w:tcPr>
            <w:tcW w:w="1417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3CD8BDC2" w14:textId="77777777" w:rsidR="00342E34" w:rsidRDefault="00342E34">
            <w:pPr>
              <w:jc w:val="center"/>
            </w:pPr>
          </w:p>
        </w:tc>
        <w:tc>
          <w:tcPr>
            <w:tcW w:w="1531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61F48E58" w14:textId="77777777" w:rsidR="00342E34" w:rsidRDefault="00342E34">
            <w:pPr>
              <w:jc w:val="center"/>
            </w:pPr>
          </w:p>
        </w:tc>
        <w:tc>
          <w:tcPr>
            <w:tcW w:w="2324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7E05C21F" w14:textId="77777777" w:rsidR="00342E34" w:rsidRDefault="00342E34"/>
        </w:tc>
      </w:tr>
      <w:tr w:rsidR="00342E34" w14:paraId="0DBE1AC2" w14:textId="77777777">
        <w:tc>
          <w:tcPr>
            <w:tcW w:w="567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7FA54B52" w14:textId="77777777" w:rsidR="00342E34" w:rsidRDefault="00633F74">
            <w:pPr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2948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03478F84" w14:textId="77777777" w:rsidR="00342E34" w:rsidRDefault="00342E34"/>
        </w:tc>
        <w:tc>
          <w:tcPr>
            <w:tcW w:w="1701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6B595ED7" w14:textId="77777777" w:rsidR="00342E34" w:rsidRDefault="00342E34"/>
        </w:tc>
        <w:tc>
          <w:tcPr>
            <w:tcW w:w="1417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5E985E89" w14:textId="77777777" w:rsidR="00342E34" w:rsidRDefault="00342E34">
            <w:pPr>
              <w:jc w:val="center"/>
            </w:pPr>
          </w:p>
        </w:tc>
        <w:tc>
          <w:tcPr>
            <w:tcW w:w="1417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166F8510" w14:textId="77777777" w:rsidR="00342E34" w:rsidRDefault="00342E34">
            <w:pPr>
              <w:jc w:val="center"/>
            </w:pPr>
          </w:p>
        </w:tc>
        <w:tc>
          <w:tcPr>
            <w:tcW w:w="1531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4F5081BD" w14:textId="77777777" w:rsidR="00342E34" w:rsidRDefault="00342E34">
            <w:pPr>
              <w:jc w:val="center"/>
            </w:pPr>
          </w:p>
        </w:tc>
        <w:tc>
          <w:tcPr>
            <w:tcW w:w="2324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5E8E2213" w14:textId="77777777" w:rsidR="00342E34" w:rsidRDefault="00342E34"/>
        </w:tc>
      </w:tr>
      <w:tr w:rsidR="00342E34" w14:paraId="17843DE0" w14:textId="77777777">
        <w:tc>
          <w:tcPr>
            <w:tcW w:w="567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51152E83" w14:textId="77777777" w:rsidR="00342E34" w:rsidRDefault="00633F74">
            <w:pPr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2948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34A62D9C" w14:textId="77777777" w:rsidR="00342E34" w:rsidRDefault="00342E34"/>
        </w:tc>
        <w:tc>
          <w:tcPr>
            <w:tcW w:w="1701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6630813A" w14:textId="77777777" w:rsidR="00342E34" w:rsidRDefault="00342E34"/>
        </w:tc>
        <w:tc>
          <w:tcPr>
            <w:tcW w:w="1417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6DDA79D1" w14:textId="77777777" w:rsidR="00342E34" w:rsidRDefault="00342E34">
            <w:pPr>
              <w:jc w:val="center"/>
            </w:pPr>
          </w:p>
        </w:tc>
        <w:tc>
          <w:tcPr>
            <w:tcW w:w="1417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71802868" w14:textId="77777777" w:rsidR="00342E34" w:rsidRDefault="00342E34">
            <w:pPr>
              <w:jc w:val="center"/>
            </w:pPr>
          </w:p>
        </w:tc>
        <w:tc>
          <w:tcPr>
            <w:tcW w:w="1531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5C9B03C2" w14:textId="77777777" w:rsidR="00342E34" w:rsidRDefault="00342E34">
            <w:pPr>
              <w:jc w:val="center"/>
            </w:pPr>
          </w:p>
        </w:tc>
        <w:tc>
          <w:tcPr>
            <w:tcW w:w="2324" w:type="dxa"/>
            <w:tcMar>
              <w:top w:w="220" w:type="dxa"/>
              <w:left w:w="120" w:type="dxa"/>
              <w:bottom w:w="220" w:type="dxa"/>
              <w:right w:w="120" w:type="dxa"/>
            </w:tcMar>
          </w:tcPr>
          <w:p w14:paraId="41EC0B8F" w14:textId="77777777" w:rsidR="00342E34" w:rsidRDefault="00342E34"/>
        </w:tc>
      </w:tr>
    </w:tbl>
    <w:p w14:paraId="47467472" w14:textId="77777777" w:rsidR="00342E34" w:rsidRDefault="00342E34">
      <w:pPr>
        <w:spacing w:after="120"/>
      </w:pPr>
    </w:p>
    <w:p w14:paraId="74EE0A7C" w14:textId="77777777" w:rsidR="00342E34" w:rsidRPr="00B6616A" w:rsidRDefault="00633F74">
      <w:pPr>
        <w:spacing w:after="160"/>
        <w:rPr>
          <w:lang w:val="pl-PL"/>
        </w:rPr>
      </w:pPr>
      <w:r w:rsidRPr="00B6616A">
        <w:rPr>
          <w:lang w:val="pl-PL"/>
        </w:rPr>
        <w:t>Uwaga: do wykazu należy dołączyć dokumenty potwierdzające należyte wykonanie wskazanych usług, np. referencje, protokoły odbioru lub inne dokumenty potwierdzające prawidłową realizację usługi.</w:t>
      </w:r>
    </w:p>
    <w:p w14:paraId="6B15256A" w14:textId="77777777" w:rsidR="00342E34" w:rsidRPr="00B6616A" w:rsidRDefault="00633F74">
      <w:pPr>
        <w:spacing w:after="160"/>
        <w:rPr>
          <w:lang w:val="pl-PL"/>
        </w:rPr>
      </w:pPr>
      <w:r w:rsidRPr="00B6616A">
        <w:rPr>
          <w:lang w:val="pl-PL"/>
        </w:rPr>
        <w:t>Oświadczam/y, że wskazane powyżej usługi zostały wykonane należycie.</w:t>
      </w:r>
    </w:p>
    <w:p w14:paraId="254942C7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Miejscowość i data:</w:t>
      </w:r>
      <w:r w:rsidRPr="00B6616A">
        <w:rPr>
          <w:lang w:val="pl-PL"/>
        </w:rPr>
        <w:t xml:space="preserve"> ......................................................................</w:t>
      </w:r>
    </w:p>
    <w:p w14:paraId="1406BE9E" w14:textId="5A1E9109" w:rsidR="001A4F4B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Podpis osoby/osób uprawnionej/uprawnionych do reprezentowania Wykonawcy:</w:t>
      </w:r>
      <w:r w:rsidRPr="00B6616A">
        <w:rPr>
          <w:lang w:val="pl-PL"/>
        </w:rPr>
        <w:t xml:space="preserve"> ......................................................................</w:t>
      </w:r>
    </w:p>
    <w:sectPr w:rsidR="001A4F4B" w:rsidRPr="00B6616A" w:rsidSect="00B6616A">
      <w:headerReference w:type="default" r:id="rId8"/>
      <w:pgSz w:w="15840" w:h="12240" w:orient="landscape"/>
      <w:pgMar w:top="1247" w:right="1134" w:bottom="124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A6CC0" w14:textId="77777777" w:rsidR="00F81968" w:rsidRDefault="00F81968" w:rsidP="00B6616A">
      <w:pPr>
        <w:spacing w:after="0" w:line="240" w:lineRule="auto"/>
      </w:pPr>
      <w:r>
        <w:separator/>
      </w:r>
    </w:p>
  </w:endnote>
  <w:endnote w:type="continuationSeparator" w:id="0">
    <w:p w14:paraId="0AE8514F" w14:textId="77777777" w:rsidR="00F81968" w:rsidRDefault="00F81968" w:rsidP="00B66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4C5FA" w14:textId="77777777" w:rsidR="00F81968" w:rsidRDefault="00F81968" w:rsidP="00B6616A">
      <w:pPr>
        <w:spacing w:after="0" w:line="240" w:lineRule="auto"/>
      </w:pPr>
      <w:r>
        <w:separator/>
      </w:r>
    </w:p>
  </w:footnote>
  <w:footnote w:type="continuationSeparator" w:id="0">
    <w:p w14:paraId="1EEE8D1E" w14:textId="77777777" w:rsidR="00F81968" w:rsidRDefault="00F81968" w:rsidP="00B66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4A6D6" w14:textId="4D22969A" w:rsidR="00B6616A" w:rsidRDefault="00B6616A">
    <w:pPr>
      <w:pStyle w:val="Nagwek"/>
    </w:pPr>
    <w:r>
      <w:rPr>
        <w:noProof/>
      </w:rPr>
      <w:drawing>
        <wp:inline distT="0" distB="0" distL="0" distR="0" wp14:anchorId="42F86BB6" wp14:editId="4F48EFD2">
          <wp:extent cx="5761355" cy="536575"/>
          <wp:effectExtent l="0" t="0" r="0" b="0"/>
          <wp:docPr id="2695616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9047D4"/>
    <w:multiLevelType w:val="hybridMultilevel"/>
    <w:tmpl w:val="442838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A277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662976"/>
    <w:multiLevelType w:val="hybridMultilevel"/>
    <w:tmpl w:val="4C48B990"/>
    <w:lvl w:ilvl="0" w:tplc="3B4C337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6E5639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590763">
    <w:abstractNumId w:val="8"/>
  </w:num>
  <w:num w:numId="2" w16cid:durableId="1581020427">
    <w:abstractNumId w:val="6"/>
  </w:num>
  <w:num w:numId="3" w16cid:durableId="1341740211">
    <w:abstractNumId w:val="5"/>
  </w:num>
  <w:num w:numId="4" w16cid:durableId="341901501">
    <w:abstractNumId w:val="4"/>
  </w:num>
  <w:num w:numId="5" w16cid:durableId="931622208">
    <w:abstractNumId w:val="7"/>
  </w:num>
  <w:num w:numId="6" w16cid:durableId="1624732078">
    <w:abstractNumId w:val="3"/>
  </w:num>
  <w:num w:numId="7" w16cid:durableId="509217700">
    <w:abstractNumId w:val="2"/>
  </w:num>
  <w:num w:numId="8" w16cid:durableId="1803839456">
    <w:abstractNumId w:val="1"/>
  </w:num>
  <w:num w:numId="9" w16cid:durableId="277570033">
    <w:abstractNumId w:val="0"/>
  </w:num>
  <w:num w:numId="10" w16cid:durableId="4444718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382996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4F4B"/>
    <w:rsid w:val="00272B64"/>
    <w:rsid w:val="0029639D"/>
    <w:rsid w:val="00326F90"/>
    <w:rsid w:val="00342E34"/>
    <w:rsid w:val="00355615"/>
    <w:rsid w:val="004F2D0F"/>
    <w:rsid w:val="00633F74"/>
    <w:rsid w:val="006E53F5"/>
    <w:rsid w:val="007F3F81"/>
    <w:rsid w:val="00813B34"/>
    <w:rsid w:val="009C5D26"/>
    <w:rsid w:val="00AA1D8D"/>
    <w:rsid w:val="00B47730"/>
    <w:rsid w:val="00B6616A"/>
    <w:rsid w:val="00CB0664"/>
    <w:rsid w:val="00CB1EB9"/>
    <w:rsid w:val="00CD5F77"/>
    <w:rsid w:val="00D639D0"/>
    <w:rsid w:val="00D81735"/>
    <w:rsid w:val="00F8196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C5E302"/>
  <w14:defaultImageDpi w14:val="300"/>
  <w15:docId w15:val="{34B28A76-7A37-4E32-94F3-C1AA5CD0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blokowy">
    <w:name w:val="Block Text"/>
    <w:basedOn w:val="Normalny"/>
    <w:semiHidden/>
    <w:unhideWhenUsed/>
    <w:rsid w:val="001A4F4B"/>
    <w:pPr>
      <w:shd w:val="clear" w:color="auto" w:fill="FFFFFF"/>
      <w:spacing w:after="0" w:line="240" w:lineRule="auto"/>
      <w:ind w:left="142" w:right="139"/>
      <w:jc w:val="both"/>
    </w:pPr>
    <w:rPr>
      <w:rFonts w:ascii="Times New Roman" w:eastAsia="Times New Roman" w:hAnsi="Times New Roman" w:cs="Times New Roman"/>
      <w:b/>
      <w:sz w:val="28"/>
      <w:szCs w:val="20"/>
      <w:lang w:val="pl-PL" w:eastAsia="pl-PL"/>
    </w:rPr>
  </w:style>
  <w:style w:type="character" w:customStyle="1" w:styleId="AkapitzlistZnak">
    <w:name w:val="Akapit z listą Znak"/>
    <w:link w:val="Akapitzlist"/>
    <w:uiPriority w:val="99"/>
    <w:locked/>
    <w:rsid w:val="001A4F4B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Emilia Przekwas</cp:lastModifiedBy>
  <cp:revision>7</cp:revision>
  <dcterms:created xsi:type="dcterms:W3CDTF">2026-03-18T11:25:00Z</dcterms:created>
  <dcterms:modified xsi:type="dcterms:W3CDTF">2026-03-23T08:22:00Z</dcterms:modified>
  <cp:category/>
</cp:coreProperties>
</file>